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6398214" name="e2471760-1ec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138657" name="e2471760-1ec0-11f1-961e-67285233754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alle Schlafzimmer / WC /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4682243" name="4de4398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588926" name="4de43980-1ec1-11f1-961e-6728523375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7864056" name="84493e3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07750" name="84493e30-1ec1-11f1-961e-6728523375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2701654" name="aa14fe6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985701" name="aa14fe60-1ec1-11f1-961e-6728523375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2265341" name="418f38f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396959" name="418f38f0-1ec2-11f1-961e-6728523375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1063666" name="7538ee3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30429" name="7538ee30-1ec2-11f1-961e-67285233754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09128" name="ac4b980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742064" name="ac4b9800-1ec2-11f1-961e-6728523375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8077783" name="10940c7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621497" name="10940c70-1ec3-11f1-961e-67285233754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957488" name="257d984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770614" name="257d9840-1ec3-11f1-961e-6728523375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5182381" name="3738c78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986462" name="3738c780-1ec3-11f1-961e-6728523375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344896" name="44e3ecc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106055" name="44e3ecc0-1ec3-11f1-961e-67285233754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/ Decke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7770279" name="ab86cbf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184514" name="ab86cbf0-1ec3-11f1-961e-6728523375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5205995" name="2b6664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133160" name="2b666470-1ec4-11f1-961e-6728523375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1290629" name="7c3a12c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920583" name="7c3a12c0-1ec4-11f1-961e-6728523375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0118172" name="96e80f5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60075" name="96e80f50-1ec4-11f1-961e-6728523375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7926067" name="c9679c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031982" name="c9679c70-1ec4-11f1-961e-67285233754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530092" name="9fba18c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23395" name="9fba18c0-1ec5-11f1-961e-6728523375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7295887" name="b5e880a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342201" name="b5e880a0-1ec5-11f1-961e-6728523375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2576429" name="c6ded94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764390" name="c6ded940-1ec5-11f1-961e-6728523375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3103304" name="d89f38a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707618" name="d89f38a0-1ec5-11f1-961e-67285233754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1759779" name="31e42830-1ec6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775005" name="31e42830-1ec6-11f1-961e-67285233754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4651874" name="8a0ef530-1ec6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053553" name="8a0ef530-1ec6-11f1-961e-67285233754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9414355" name="6d71dd6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875307" name="6d71dd60-1ec7-11f1-961e-67285233754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0142166" name="a25c9e2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474110" name="a25c9e20-1ec7-11f1-961e-6728523375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Seonerstrasse 21, 5503 Schafisheim</w:t>
          </w:r>
        </w:p>
        <w:p>
          <w:pPr>
            <w:spacing w:before="0" w:after="0"/>
          </w:pPr>
          <w:r>
            <w:t>785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